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02A32" w14:textId="77777777" w:rsidR="00583EA0" w:rsidRDefault="006351DB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AL </w:t>
      </w:r>
      <w:r w:rsidR="00F16E1D" w:rsidRPr="00407E98">
        <w:rPr>
          <w:color w:val="000000" w:themeColor="text1"/>
        </w:rPr>
        <w:t xml:space="preserve">Bijlage </w:t>
      </w:r>
      <w:r w:rsidRPr="00407E98">
        <w:rPr>
          <w:color w:val="000000" w:themeColor="text1"/>
        </w:rPr>
        <w:t>4</w:t>
      </w:r>
      <w:r w:rsidR="00F16E1D" w:rsidRPr="00407E98">
        <w:rPr>
          <w:color w:val="000000" w:themeColor="text1"/>
        </w:rPr>
        <w:t xml:space="preserve"> – </w:t>
      </w:r>
      <w:r w:rsidR="00583EA0" w:rsidRPr="00407E98">
        <w:rPr>
          <w:color w:val="000000" w:themeColor="text1"/>
        </w:rPr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2FB760" w14:textId="77777777" w:rsidR="00583EA0" w:rsidRDefault="00583EA0" w:rsidP="00583EA0">
      <w:r>
        <w:t>De grijze teksten met toelichting in de gele velden dienen te worden vervangen door invullingen van de gegadigde.</w:t>
      </w:r>
    </w:p>
    <w:p w14:paraId="609AB76A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0B5D895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39A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3EFE" w14:textId="77777777" w:rsidR="00583EA0" w:rsidRDefault="00583EA0">
            <w:r>
              <w:t>Inschrijver</w:t>
            </w:r>
          </w:p>
        </w:tc>
      </w:tr>
      <w:tr w:rsidR="00583EA0" w14:paraId="039404B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EA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1C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F3A88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9C6408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F5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F22" w14:textId="77777777" w:rsidR="00583EA0" w:rsidRDefault="00583EA0">
            <w:proofErr w:type="gramStart"/>
            <w:r>
              <w:t>Adres /</w:t>
            </w:r>
            <w:proofErr w:type="gramEnd"/>
            <w:r>
              <w:t xml:space="preserve">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55F5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7E258A5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70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F8E1" w14:textId="77777777" w:rsidR="00583EA0" w:rsidRDefault="00583EA0">
            <w:r>
              <w:t xml:space="preserve">Referentieproject </w:t>
            </w:r>
          </w:p>
        </w:tc>
      </w:tr>
      <w:tr w:rsidR="00583EA0" w14:paraId="4315F1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BA5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79BE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1566D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3C747C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A35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61D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2197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AA5E82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E7A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A2C7" w14:textId="77777777" w:rsidR="00583EA0" w:rsidRDefault="00583EA0">
            <w:r>
              <w:t>Referentie heeft betrekking op:</w:t>
            </w:r>
          </w:p>
          <w:p w14:paraId="7B467858" w14:textId="77777777" w:rsidR="00583EA0" w:rsidRDefault="00583EA0">
            <w:r>
              <w:t xml:space="preserve"> </w:t>
            </w:r>
          </w:p>
          <w:p w14:paraId="5983AF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FCDBD7" w14:textId="0066F9ED" w:rsidR="00583EA0" w:rsidRDefault="00583EA0">
            <w:r>
              <w:sym w:font="Wingdings" w:char="F06F"/>
            </w:r>
            <w:r>
              <w:t xml:space="preserve">  Kerncompetentie </w:t>
            </w:r>
            <w:r w:rsidR="00407E98">
              <w:t>A ‘beheer, onderhoud, exploitatie en verrekening’</w:t>
            </w:r>
          </w:p>
          <w:p w14:paraId="1E8A84B3" w14:textId="7C6A1526" w:rsidR="00583EA0" w:rsidRDefault="00583EA0">
            <w:r>
              <w:sym w:font="Wingdings" w:char="F06F"/>
            </w:r>
            <w:r>
              <w:t xml:space="preserve">  Kerncompetentie </w:t>
            </w:r>
            <w:r w:rsidR="00407E98">
              <w:t>B ‘plaatsing’</w:t>
            </w:r>
          </w:p>
          <w:p w14:paraId="60B353E2" w14:textId="75155DBB" w:rsidR="00583EA0" w:rsidRDefault="00583EA0">
            <w:r>
              <w:sym w:font="Wingdings" w:char="F06F"/>
            </w:r>
            <w:r>
              <w:t xml:space="preserve">  Kerncompetentie </w:t>
            </w:r>
            <w:r w:rsidR="00407E98">
              <w:t>C ‘overname van laadpalen’</w:t>
            </w:r>
          </w:p>
        </w:tc>
      </w:tr>
      <w:tr w:rsidR="00583EA0" w14:paraId="53E4673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255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65A5" w14:textId="77777777" w:rsidR="00583EA0" w:rsidRDefault="00583EA0">
            <w:r>
              <w:t>Naam en adres opdrachtgever:</w:t>
            </w:r>
          </w:p>
        </w:tc>
      </w:tr>
      <w:tr w:rsidR="00583EA0" w14:paraId="1EB1FB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C2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B7C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9D5A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EF3E3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66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6A2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64B15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ED7D48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B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7984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71E9AE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C29D475" w14:textId="77777777" w:rsidR="00583EA0" w:rsidRDefault="00583EA0">
            <w:pPr>
              <w:rPr>
                <w:highlight w:val="lightGray"/>
              </w:rPr>
            </w:pPr>
          </w:p>
          <w:p w14:paraId="2BC850F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560D807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FD2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B189" w14:textId="77777777" w:rsidR="00583EA0" w:rsidRDefault="00583EA0">
            <w:r>
              <w:t>Nadere informatie referentieproject</w:t>
            </w:r>
          </w:p>
        </w:tc>
      </w:tr>
      <w:tr w:rsidR="00583EA0" w14:paraId="0E28563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80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04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FCE87BD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14:paraId="313A64C2" w14:textId="77777777" w:rsidR="00583EA0" w:rsidRDefault="00583EA0">
            <w:pPr>
              <w:rPr>
                <w:highlight w:val="lightGray"/>
              </w:rPr>
            </w:pPr>
          </w:p>
          <w:p w14:paraId="28382D2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4A7613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F5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9147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EA095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5345A8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89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86BD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F2C31E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(</w:t>
            </w:r>
            <w:proofErr w:type="gramEnd"/>
            <w:r>
              <w:rPr>
                <w:highlight w:val="lightGray"/>
              </w:rPr>
              <w:t>excl. BTW)</w:t>
            </w:r>
          </w:p>
        </w:tc>
      </w:tr>
      <w:tr w:rsidR="00583EA0" w14:paraId="1C9D531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8D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8095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0889DB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meer- en minderwerk en excl. BTW</w:t>
            </w:r>
          </w:p>
        </w:tc>
      </w:tr>
      <w:tr w:rsidR="00583EA0" w14:paraId="439E272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D4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76B6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0616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7B3D81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94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C19" w14:textId="77777777" w:rsidR="00583EA0" w:rsidRDefault="00583EA0">
            <w:r>
              <w:t>Datum van oplevering</w:t>
            </w:r>
          </w:p>
          <w:p w14:paraId="7F3AFF1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59F9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3CD26B0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74B91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ECF0E2" w14:textId="77777777" w:rsidR="00583EA0" w:rsidRDefault="00583EA0">
            <w:r>
              <w:t>Contractvorm:</w:t>
            </w:r>
          </w:p>
          <w:p w14:paraId="65E1E5E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3E3DB7" w14:textId="1517D067" w:rsidR="00583EA0" w:rsidRDefault="00583EA0">
            <w:pPr>
              <w:rPr>
                <w:highlight w:val="lightGray"/>
              </w:rPr>
            </w:pPr>
          </w:p>
        </w:tc>
      </w:tr>
      <w:tr w:rsidR="00583EA0" w14:paraId="3C5B3A9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6195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BDEA7E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D99CA5" w14:textId="77777777"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Ja /</w:t>
            </w:r>
            <w:proofErr w:type="gramEnd"/>
            <w:r>
              <w:rPr>
                <w:highlight w:val="lightGray"/>
              </w:rPr>
              <w:t xml:space="preserve"> nee (indien ja: hieronder invullen)</w:t>
            </w:r>
          </w:p>
        </w:tc>
      </w:tr>
      <w:tr w:rsidR="00583EA0" w14:paraId="7122CC84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4564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CDBE7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101C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3031B0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CD89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DEF833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E464F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1D4B071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CB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25D1" w14:textId="77777777" w:rsidR="00583EA0" w:rsidRDefault="00583EA0">
            <w:r>
              <w:t xml:space="preserve">Omvang van de werkzaamheden die door de gegadigde en de andere deelnemers in </w:t>
            </w:r>
            <w:proofErr w:type="gramStart"/>
            <w:r>
              <w:t>het  samenwerkingsverband</w:t>
            </w:r>
            <w:proofErr w:type="gramEnd"/>
            <w:r>
              <w:t xml:space="preserve">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287B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700DF6AE" w14:textId="77777777" w:rsidR="00583EA0" w:rsidRDefault="00583EA0">
            <w:pPr>
              <w:rPr>
                <w:highlight w:val="lightGray"/>
              </w:rPr>
            </w:pPr>
          </w:p>
          <w:p w14:paraId="62BD71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8BD60F2" w14:textId="77777777" w:rsidR="00583EA0" w:rsidRDefault="00583EA0">
            <w:pPr>
              <w:rPr>
                <w:highlight w:val="lightGray"/>
              </w:rPr>
            </w:pPr>
          </w:p>
          <w:p w14:paraId="343CD8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25AB2BF" w14:textId="77777777" w:rsidR="00583EA0" w:rsidRDefault="00583EA0" w:rsidP="00583EA0">
      <w:pPr>
        <w:pStyle w:val="colofontitel"/>
      </w:pPr>
    </w:p>
    <w:p w14:paraId="4C88439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9815195">
    <w:abstractNumId w:val="0"/>
  </w:num>
  <w:num w:numId="2" w16cid:durableId="1511068030">
    <w:abstractNumId w:val="3"/>
  </w:num>
  <w:num w:numId="3" w16cid:durableId="411002758">
    <w:abstractNumId w:val="7"/>
  </w:num>
  <w:num w:numId="4" w16cid:durableId="147330280">
    <w:abstractNumId w:val="6"/>
  </w:num>
  <w:num w:numId="5" w16cid:durableId="211582212">
    <w:abstractNumId w:val="0"/>
  </w:num>
  <w:num w:numId="6" w16cid:durableId="87234712">
    <w:abstractNumId w:val="2"/>
  </w:num>
  <w:num w:numId="7" w16cid:durableId="697043795">
    <w:abstractNumId w:val="5"/>
  </w:num>
  <w:num w:numId="8" w16cid:durableId="1821380654">
    <w:abstractNumId w:val="4"/>
  </w:num>
  <w:num w:numId="9" w16cid:durableId="1213737619">
    <w:abstractNumId w:val="7"/>
  </w:num>
  <w:num w:numId="10" w16cid:durableId="649746472">
    <w:abstractNumId w:val="6"/>
  </w:num>
  <w:num w:numId="11" w16cid:durableId="859783412">
    <w:abstractNumId w:val="6"/>
  </w:num>
  <w:num w:numId="12" w16cid:durableId="238634127">
    <w:abstractNumId w:val="6"/>
  </w:num>
  <w:num w:numId="13" w16cid:durableId="614405177">
    <w:abstractNumId w:val="6"/>
  </w:num>
  <w:num w:numId="14" w16cid:durableId="2140762587">
    <w:abstractNumId w:val="6"/>
  </w:num>
  <w:num w:numId="15" w16cid:durableId="1521817376">
    <w:abstractNumId w:val="6"/>
  </w:num>
  <w:num w:numId="16" w16cid:durableId="656156559">
    <w:abstractNumId w:val="6"/>
  </w:num>
  <w:num w:numId="17" w16cid:durableId="22705503">
    <w:abstractNumId w:val="6"/>
  </w:num>
  <w:num w:numId="18" w16cid:durableId="1162041019">
    <w:abstractNumId w:val="6"/>
  </w:num>
  <w:num w:numId="19" w16cid:durableId="135269285">
    <w:abstractNumId w:val="4"/>
  </w:num>
  <w:num w:numId="20" w16cid:durableId="407970266">
    <w:abstractNumId w:val="7"/>
  </w:num>
  <w:num w:numId="21" w16cid:durableId="1808425401">
    <w:abstractNumId w:val="0"/>
  </w:num>
  <w:num w:numId="22" w16cid:durableId="2061128927">
    <w:abstractNumId w:val="2"/>
  </w:num>
  <w:num w:numId="23" w16cid:durableId="291715605">
    <w:abstractNumId w:val="5"/>
  </w:num>
  <w:num w:numId="24" w16cid:durableId="568805315">
    <w:abstractNumId w:val="0"/>
  </w:num>
  <w:num w:numId="25" w16cid:durableId="140316693">
    <w:abstractNumId w:val="0"/>
  </w:num>
  <w:num w:numId="26" w16cid:durableId="116222503">
    <w:abstractNumId w:val="0"/>
  </w:num>
  <w:num w:numId="27" w16cid:durableId="18341819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272A6"/>
    <w:rsid w:val="000B46D8"/>
    <w:rsid w:val="00177A29"/>
    <w:rsid w:val="002921A2"/>
    <w:rsid w:val="002B5524"/>
    <w:rsid w:val="003B3222"/>
    <w:rsid w:val="00407E98"/>
    <w:rsid w:val="00424DED"/>
    <w:rsid w:val="00482A4F"/>
    <w:rsid w:val="00527398"/>
    <w:rsid w:val="00583EA0"/>
    <w:rsid w:val="00632123"/>
    <w:rsid w:val="006351DB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2B82D"/>
  <w15:docId w15:val="{2CFA826C-9F75-443C-B941-CE61DB548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Zita Koks</cp:lastModifiedBy>
  <cp:revision>4</cp:revision>
  <dcterms:created xsi:type="dcterms:W3CDTF">2022-05-17T18:06:00Z</dcterms:created>
  <dcterms:modified xsi:type="dcterms:W3CDTF">2022-06-27T14:59:00Z</dcterms:modified>
</cp:coreProperties>
</file>